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79153" w14:textId="15934170" w:rsidR="00583EA0" w:rsidRDefault="00583EA0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7AF000F" w14:textId="77777777" w:rsidR="00583EA0" w:rsidRDefault="00583EA0" w:rsidP="00583EA0">
      <w:r>
        <w:t>De grijze teksten met toelichting in de gele velden dienen te worden vervangen door invullingen van de gegadigde.</w:t>
      </w:r>
    </w:p>
    <w:p w14:paraId="1FA2104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5C51F1B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0D1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6718" w14:textId="77777777" w:rsidR="00583EA0" w:rsidRDefault="00583EA0">
            <w:r>
              <w:t>Inschrijver</w:t>
            </w:r>
          </w:p>
        </w:tc>
      </w:tr>
      <w:tr w:rsidR="00583EA0" w14:paraId="47B107B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5D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59BD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0EB8DF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01D1FAB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643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C4C3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DFF2F9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7669FE2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1B2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0E8C" w14:textId="77777777" w:rsidR="00583EA0" w:rsidRDefault="00583EA0">
            <w:r>
              <w:t xml:space="preserve">Referentieproject </w:t>
            </w:r>
          </w:p>
        </w:tc>
      </w:tr>
      <w:tr w:rsidR="00583EA0" w14:paraId="0F0865D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52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65F0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2EE679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4CD833F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CBF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BD2A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66C67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48DB019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2A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568" w14:textId="77777777" w:rsidR="00583EA0" w:rsidRDefault="00583EA0">
            <w:r>
              <w:t>Referentie heeft betrekking op:</w:t>
            </w:r>
          </w:p>
          <w:p w14:paraId="4BB8D078" w14:textId="77777777" w:rsidR="00583EA0" w:rsidRDefault="00583EA0">
            <w:r>
              <w:t xml:space="preserve"> </w:t>
            </w:r>
          </w:p>
          <w:p w14:paraId="0C2275B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09E8EF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1439E64E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0C44EAC6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4AEF5664" w14:textId="77777777" w:rsidR="00583EA0" w:rsidRDefault="00583EA0">
            <w:r>
              <w:sym w:font="Wingdings" w:char="F06F"/>
            </w:r>
            <w:r>
              <w:t xml:space="preserve">  Selectiecriterium A </w:t>
            </w:r>
          </w:p>
          <w:p w14:paraId="5AD21776" w14:textId="77777777"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14:paraId="127917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54D4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015C" w14:textId="77777777" w:rsidR="00583EA0" w:rsidRDefault="00583EA0">
            <w:r>
              <w:t>Naam en adres opdrachtgever:</w:t>
            </w:r>
          </w:p>
        </w:tc>
      </w:tr>
      <w:tr w:rsidR="00583EA0" w14:paraId="38648AC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4C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D71D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EDD3C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1208060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B1F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F0A6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F23F8A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E84D8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3B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7DAA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4DE8F7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933991C" w14:textId="77777777" w:rsidR="00583EA0" w:rsidRDefault="00583EA0">
            <w:pPr>
              <w:rPr>
                <w:highlight w:val="lightGray"/>
              </w:rPr>
            </w:pPr>
          </w:p>
          <w:p w14:paraId="5B8593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780E63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27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94F9" w14:textId="77777777" w:rsidR="00583EA0" w:rsidRDefault="00583EA0">
            <w:r>
              <w:t>Nadere informatie referentieproject</w:t>
            </w:r>
          </w:p>
        </w:tc>
      </w:tr>
      <w:tr w:rsidR="00583EA0" w14:paraId="17078B9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394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1682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A552CE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30A966AD" w14:textId="77777777" w:rsidR="00583EA0" w:rsidRDefault="00583EA0">
            <w:pPr>
              <w:rPr>
                <w:highlight w:val="lightGray"/>
              </w:rPr>
            </w:pPr>
          </w:p>
          <w:p w14:paraId="6DD4C7F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034DADD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9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A092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D9BDA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85F5E1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332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1AEB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7D8847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74A7876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786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4F1B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50750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0B5DDE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B2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16AE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1E1DBB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2B6CD7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E79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A129" w14:textId="77777777" w:rsidR="00583EA0" w:rsidRDefault="00583EA0">
            <w:r>
              <w:t>Datum van oplevering</w:t>
            </w:r>
          </w:p>
          <w:p w14:paraId="3EF16E0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16A4A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5AB9BAE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F6312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C902A7" w14:textId="77777777" w:rsidR="00583EA0" w:rsidRDefault="00583EA0">
            <w:r>
              <w:t>Contractvorm:</w:t>
            </w:r>
          </w:p>
          <w:p w14:paraId="0E77BE2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C781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7B2A087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43F0A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374347A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C0DDED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2048F14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937F7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38DE7F3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08287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4E60591B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F1E12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157B524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CCF85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62CC2667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346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2EB7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C13D24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F771003" w14:textId="77777777" w:rsidR="00583EA0" w:rsidRDefault="00583EA0">
            <w:pPr>
              <w:rPr>
                <w:highlight w:val="lightGray"/>
              </w:rPr>
            </w:pPr>
          </w:p>
          <w:p w14:paraId="45AE26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450B7773" w14:textId="77777777" w:rsidR="00583EA0" w:rsidRDefault="00583EA0">
            <w:pPr>
              <w:rPr>
                <w:highlight w:val="lightGray"/>
              </w:rPr>
            </w:pPr>
          </w:p>
          <w:p w14:paraId="63F255A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4CEA359A" w14:textId="77777777" w:rsidR="00583EA0" w:rsidRDefault="00583EA0" w:rsidP="00583EA0">
      <w:pPr>
        <w:pStyle w:val="colofontitel"/>
      </w:pPr>
    </w:p>
    <w:p w14:paraId="50173C45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277368">
    <w:abstractNumId w:val="0"/>
  </w:num>
  <w:num w:numId="2" w16cid:durableId="1484927774">
    <w:abstractNumId w:val="3"/>
  </w:num>
  <w:num w:numId="3" w16cid:durableId="1703019762">
    <w:abstractNumId w:val="7"/>
  </w:num>
  <w:num w:numId="4" w16cid:durableId="708458118">
    <w:abstractNumId w:val="6"/>
  </w:num>
  <w:num w:numId="5" w16cid:durableId="2011366687">
    <w:abstractNumId w:val="0"/>
  </w:num>
  <w:num w:numId="6" w16cid:durableId="806355507">
    <w:abstractNumId w:val="2"/>
  </w:num>
  <w:num w:numId="7" w16cid:durableId="1623800521">
    <w:abstractNumId w:val="5"/>
  </w:num>
  <w:num w:numId="8" w16cid:durableId="636573508">
    <w:abstractNumId w:val="4"/>
  </w:num>
  <w:num w:numId="9" w16cid:durableId="1607737261">
    <w:abstractNumId w:val="7"/>
  </w:num>
  <w:num w:numId="10" w16cid:durableId="573590052">
    <w:abstractNumId w:val="6"/>
  </w:num>
  <w:num w:numId="11" w16cid:durableId="1072124483">
    <w:abstractNumId w:val="6"/>
  </w:num>
  <w:num w:numId="12" w16cid:durableId="233054926">
    <w:abstractNumId w:val="6"/>
  </w:num>
  <w:num w:numId="13" w16cid:durableId="1041592819">
    <w:abstractNumId w:val="6"/>
  </w:num>
  <w:num w:numId="14" w16cid:durableId="97019901">
    <w:abstractNumId w:val="6"/>
  </w:num>
  <w:num w:numId="15" w16cid:durableId="2116779295">
    <w:abstractNumId w:val="6"/>
  </w:num>
  <w:num w:numId="16" w16cid:durableId="1949461223">
    <w:abstractNumId w:val="6"/>
  </w:num>
  <w:num w:numId="17" w16cid:durableId="1387220330">
    <w:abstractNumId w:val="6"/>
  </w:num>
  <w:num w:numId="18" w16cid:durableId="1011833964">
    <w:abstractNumId w:val="6"/>
  </w:num>
  <w:num w:numId="19" w16cid:durableId="1757827815">
    <w:abstractNumId w:val="4"/>
  </w:num>
  <w:num w:numId="20" w16cid:durableId="70667707">
    <w:abstractNumId w:val="7"/>
  </w:num>
  <w:num w:numId="21" w16cid:durableId="1615403765">
    <w:abstractNumId w:val="0"/>
  </w:num>
  <w:num w:numId="22" w16cid:durableId="697631086">
    <w:abstractNumId w:val="2"/>
  </w:num>
  <w:num w:numId="23" w16cid:durableId="225842140">
    <w:abstractNumId w:val="5"/>
  </w:num>
  <w:num w:numId="24" w16cid:durableId="1763794947">
    <w:abstractNumId w:val="0"/>
  </w:num>
  <w:num w:numId="25" w16cid:durableId="612636910">
    <w:abstractNumId w:val="0"/>
  </w:num>
  <w:num w:numId="26" w16cid:durableId="141506915">
    <w:abstractNumId w:val="0"/>
  </w:num>
  <w:num w:numId="27" w16cid:durableId="10493796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243D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633A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CBCE38"/>
  <w15:docId w15:val="{766D7F9B-0134-40F8-85D9-9EC66D06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6b54dfc48be65017847843270469506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7dca2e01e05ff3f4883638ec1cd33891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5</Value>
      <Value>3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KennisBasis:Kennisnetwerk:Afdeling</TermName>
          <TermId xmlns="http://schemas.microsoft.com/office/infopath/2007/PartnerControls">f40fd2a1-254d-4f5d-a581-0b87e0d4a1cb</TermId>
        </TermInfo>
      </Terms>
    </o5e923ed7cea4d4092a8dd36d4299ee8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AXWZHS7SHHFZ-945620435-1790</_dlc_DocId>
    <_dlc_DocIdUrl xmlns="02998913-3846-4f08-8ba7-dc1a0ba2527b">
      <Url>https://hoofdstad.sharepoint.com/sites/KB-RE-IB-ILF/_layouts/15/DocIdRedir.aspx?ID=AXWZHS7SHHFZ-945620435-1790</Url>
      <Description>AXWZHS7SHHFZ-945620435-1790</Description>
    </_dlc_DocIdUrl>
    <_dlc_DocIdPersistId xmlns="02998913-3846-4f08-8ba7-dc1a0ba2527b">false</_dlc_DocIdPersistId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089EEB-C8FE-485B-A6B6-A91B2299E4A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85E139-479C-4E52-9902-B7368178C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32C8C5-28A1-41B5-89E3-D590466614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489917-56EB-4D63-886A-9F9D39DACD0C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5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Appelman, Arjan</cp:lastModifiedBy>
  <cp:revision>3</cp:revision>
  <dcterms:created xsi:type="dcterms:W3CDTF">2018-08-07T10:53:00Z</dcterms:created>
  <dcterms:modified xsi:type="dcterms:W3CDTF">2025-12-18T13:35:00Z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_dlc_DocIdItemGuid">
    <vt:lpwstr>0b00c4ef-8395-4373-9d44-6ac1b64ff557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Inrichting">
    <vt:lpwstr>5;#KennisBasis:Kennisnetwerk:Afdeling|f40fd2a1-254d-4f5d-a581-0b87e0d4a1cb</vt:lpwstr>
  </property>
  <property fmtid="{D5CDD505-2E9C-101B-9397-08002B2CF9AE}" pid="16" name="InformatieType">
    <vt:lpwstr/>
  </property>
  <property fmtid="{D5CDD505-2E9C-101B-9397-08002B2CF9AE}" pid="17" name="Projecttype">
    <vt:lpwstr/>
  </property>
  <property fmtid="{D5CDD505-2E9C-101B-9397-08002B2CF9AE}" pid="18" name="Kwaliteitsstatus">
    <vt:lpwstr>1;#Niet beoordeeld|a2f02964-ec86-4ced-8125-ad4b0dcb2ecf</vt:lpwstr>
  </property>
  <property fmtid="{D5CDD505-2E9C-101B-9397-08002B2CF9AE}" pid="19" name="xd_Signature">
    <vt:bool>false</vt:bool>
  </property>
  <property fmtid="{D5CDD505-2E9C-101B-9397-08002B2CF9AE}" pid="20" name="Doelgroep">
    <vt:lpwstr/>
  </property>
  <property fmtid="{D5CDD505-2E9C-101B-9397-08002B2CF9AE}" pid="21" name="Projectfase">
    <vt:lpwstr/>
  </property>
  <property fmtid="{D5CDD505-2E9C-101B-9397-08002B2CF9AE}" pid="22" name="Organisatieonderdeel">
    <vt:lpwstr>3;#Ingenieursbureau|9b904282-b3c0-464b-a9c1-c981b6016c99</vt:lpwstr>
  </property>
  <property fmtid="{D5CDD505-2E9C-101B-9397-08002B2CF9AE}" pid="23" name="KB Permalink">
    <vt:lpwstr>0</vt:lpwstr>
  </property>
  <property fmtid="{D5CDD505-2E9C-101B-9397-08002B2CF9AE}" pid="24" name="GerelateerdeOrganisatieonderdelen">
    <vt:lpwstr>3;#Ingenieursbureau|9b904282-b3c0-464b-a9c1-c981b6016c99</vt:lpwstr>
  </property>
  <property fmtid="{D5CDD505-2E9C-101B-9397-08002B2CF9AE}" pid="25" name="lcf76f155ced4ddcb4097134ff3c332f">
    <vt:lpwstr/>
  </property>
  <property fmtid="{D5CDD505-2E9C-101B-9397-08002B2CF9AE}" pid="26" name="ic6e37279ca6428ea043fdf2094f842d">
    <vt:lpwstr/>
  </property>
  <property fmtid="{D5CDD505-2E9C-101B-9397-08002B2CF9AE}" pid="27" name="KennisBasisProces">
    <vt:lpwstr/>
  </property>
  <property fmtid="{D5CDD505-2E9C-101B-9397-08002B2CF9AE}" pid="28" name="g6483b615fc746a3b3d4b3a5315e2a9d">
    <vt:lpwstr/>
  </property>
</Properties>
</file>